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Estrich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76391439" name="019fadf6-9d6c-7e3f-9e6b-14ae9ec40d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8560477" name="019fadf6-9d6c-7e3f-9e6b-14ae9ec40d7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Wohnzimner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36271880" name="019fadf9-6bd5-790a-9ec1-59181be530a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4886998" name="019fadf9-6bd5-790a-9ec1-59181be530a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17475683" name="019fadfb-1dc3-7452-bd08-a5e5a33a6d1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954209" name="019fadfb-1dc3-7452-bd08-a5e5a33a6d1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94 Fassade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10547090" name="019fadfc-cb59-7b20-9e34-4948f1c4e1d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7472250" name="019fadfc-cb59-7b20-9e34-4948f1c4e1dc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Dorfstrasse 92, 8126 Zumikon</w:t>
          </w:r>
        </w:p>
        <w:p>
          <w:pPr>
            <w:spacing w:before="0" w:after="0"/>
          </w:pPr>
          <w:r>
            <w:t>1103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